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Büro </w:t>
            </w:r>
          </w:p>
          <w:p>
            <w:pPr>
              <w:spacing w:before="0" w:after="0" w:line="240" w:lineRule="auto"/>
            </w:pPr>
            <w:r>
              <w:t>2. OG </w:t>
            </w:r>
          </w:p>
          <w:p>
            <w:pPr>
              <w:spacing w:before="0" w:after="0" w:line="240" w:lineRule="auto"/>
            </w:pPr>
            <w:r>
              <w:t>Wand innen </w:t>
            </w:r>
          </w:p>
        </w:tc>
        <w:tc>
          <w:p>
            <w:pPr>
              <w:spacing w:before="0" w:after="0" w:line="240" w:lineRule="auto"/>
            </w:pPr>
            <w:r>
              <w:t>Wand innen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607708071" name="a2e25840-58ab-11f0-bbde-45dd89bb35c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11367194" name="a2e25840-58ab-11f0-bbde-45dd89bb35cd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Büro </w:t>
            </w:r>
          </w:p>
          <w:p>
            <w:pPr>
              <w:spacing w:before="0" w:after="0" w:line="240" w:lineRule="auto"/>
            </w:pPr>
            <w:r>
              <w:t>2. OG </w:t>
            </w:r>
          </w:p>
          <w:p>
            <w:pPr>
              <w:spacing w:before="0" w:after="0" w:line="240" w:lineRule="auto"/>
            </w:pPr>
            <w:r>
              <w:t>Wand aussen </w:t>
            </w:r>
          </w:p>
        </w:tc>
        <w:tc>
          <w:p>
            <w:pPr>
              <w:spacing w:before="0" w:after="0" w:line="240" w:lineRule="auto"/>
            </w:pPr>
            <w:r>
              <w:t>Wand aussen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528194768" name="e42fdfc0-58ab-11f0-b4f4-abb4108b327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37939929" name="e42fdfc0-58ab-11f0-b4f4-abb4108b3276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6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WHG. Schweizergasse 8, 8001 Zürich</w:t>
          </w:r>
        </w:p>
        <w:p>
          <w:pPr>
            <w:spacing w:before="0" w:after="0"/>
          </w:pPr>
          <w:r>
            <w:t>375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footer.xml" Type="http://schemas.openxmlformats.org/officeDocument/2006/relationships/footer" Id="rId6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